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Default Extension="ttf" ContentType="application/x-font-tt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'1.0' encoding='UTF-8' standalone='yes'?>
<Relationships xmlns="http://schemas.openxmlformats.org/package/2006/relationships">
  <Relationship Id="rId3" Type="http://schemas.openxmlformats.org/package/2006/relationships/metadata/core-properties" Target="docProps/core.xml" />
  <Relationship Id="rId4" Type="http://schemas.openxmlformats.org/officeDocument/2006/relationships/extended-properties" Target="docProps/app.xml" />
  <Relationship Id="rId1" Type="http://schemas.openxmlformats.org/officeDocument/2006/relationships/officeDocument" Target="word/document.xml" />
  <Relationship Id="rId2" Type="http://schemas.openxmlformats.org/package/2006/relationships/metadata/thumbnail" Target="docProps/thumbnail.jpeg" />
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ectPr w:rsidR="00FC693F" w:rsidRPr="0006063C" w:rsidSect="0003461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 mc:Ignorable="w14 w15 w16 w16cex w16cid cr">
  <!-- Source Sans fonts from Google Docs export -->
  <w:font w:name="Source Sans 3 SemiBol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Source Sans 3 Medium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Source Sans 3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!-- Standard fonts from template --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AA1D8D"/>
    <w:rsid w:val="00B47730"/>
    <w:rsid w:val="00CB066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4062061"/>
  <w14:defaultImageDpi w14:val="300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 mc:Ignorable="w14 w15 w16 w16cex w16cid cr">
  <w:docDefaults>
    <w:rPrDefault>
      <w:rPr>
        <w:rFonts w:ascii="Source Sans 3" w:cs="Source Sans 3" w:eastAsia="Source Sans 3" w:hAnsi="Source Sans 3"/>
        <w:sz w:val="22"/>
        <w:szCs w:val="22"/>
        <w:lang w:val="en-US" w:eastAsia="en-US" w:bidi="ar-SA"/>
      </w:rPr>
    </w:rPrDefault>
    <w:pPrDefault>
      <w:pPr>
        <w:spacing w:after="160" w:before="16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!-- Core paragraph styles -->
  <w:style w:type="paragraph" w:default="1" w:styleId="Normal">
    <w:name w:val="Normal"/>
    <w:qFormat/>
    <w:rsid w:val="00FC693F"/>
  </w:style>
  <!-- Heading styles with Google Docs fonts and formatting --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 w:val="1"/>
      <w:keepLines w:val="1"/>
      <w:spacing w:after="80" w:before="320" w:line="192" w:lineRule="auto"/>
      <w:outlineLvl w:val="0"/>
    </w:pPr>
    <w:rPr>
      <w:rFonts w:ascii="Source Sans 3 Medium" w:cs="Source Sans 3 Medium" w:eastAsia="Source Sans 3 Medium" w:hAnsi="Source Sans 3 Medium"/>
      <w:sz w:val="30"/>
      <w:szCs w:val="3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 w:val="1"/>
      <w:keepLines w:val="1"/>
      <w:spacing w:after="80" w:before="200" w:line="192" w:lineRule="auto"/>
      <w:outlineLvl w:val="1"/>
    </w:pPr>
    <w:rPr>
      <w:rFonts w:ascii="Source Sans 3 Medium" w:cs="Source Sans 3 Medium" w:eastAsia="Source Sans 3 Medium" w:hAnsi="Source Sans 3 Medium"/>
      <w:i w:val="1"/>
      <w:sz w:val="24"/>
      <w:szCs w:val="24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 w:val="1"/>
      <w:keepLines w:val="1"/>
      <w:spacing w:after="80" w:before="200" w:line="192" w:lineRule="auto"/>
      <w:outlineLvl w:val="2"/>
    </w:pPr>
    <w:rPr>
      <w:b w:val="1"/>
      <w:bCs w:val="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 w:val="1"/>
      <w:keepLines w:val="1"/>
      <w:spacing w:after="80" w:before="200" w:line="192" w:lineRule="auto"/>
      <w:outlineLvl w:val="3"/>
    </w:pPr>
    <w:rPr>
      <w:b w:val="1"/>
      <w:bCs w:val="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 w:val="1"/>
      <w:keepLines w:val="1"/>
      <w:spacing w:after="80" w:before="200" w:line="192" w:lineRule="auto"/>
      <w:outlineLvl w:val="4"/>
    </w:pPr>
    <w:rPr>
      <w:i w:val="1"/>
      <w:color w:val="434343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 w:val="1"/>
      <w:keepLines w:val="1"/>
      <w:spacing w:after="80" w:before="200" w:line="192" w:lineRule="auto"/>
      <w:outlineLvl w:val="5"/>
    </w:pPr>
    <w:rPr>
      <w:rFonts w:ascii="Source Sans 3 Medium" w:cs="Source Sans 3 Medium" w:eastAsia="Source Sans 3 Medium" w:hAnsi="Source Sans 3 Medium"/>
      <w:color w:val="434343"/>
      <w:sz w:val="18"/>
      <w:szCs w:val="18"/>
    </w:rPr>
  </w:style>
  <!-- Preserve Heading 7, 8, 9 from original template but update fonts --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="Source Sans 3" w:cs="Source Sans 3" w:eastAsia="Source Sans 3" w:hAnsi="Source Sans 3"/>
      <w:i/>
      <w:iCs/>
      <w:color w:val="404040" w:themeColor="text1" w:themeTint="BF"/>
    </w:rPr>
  </w:style>
  <!-- Title and Subtitle with Google Docs fonts -->
  <w:style w:type="paragraph" w:styleId="Title">
    <w:name w:val="Title"/>
    <w:basedOn w:val="Normal"/>
    <w:next w:val="Normal"/>
    <w:link w:val="TitleChar"/>
    <w:uiPriority w:val="10"/>
    <w:qFormat/>
    <w:rsid w:val="00FC693F"/>
    <w:pPr>
      <w:keepNext w:val="1"/>
      <w:keepLines w:val="1"/>
      <w:spacing w:after="120" w:lineRule="auto"/>
      <w:contextualSpacing/>
    </w:pPr>
    <w:rPr>
      <w:rFonts w:ascii="Source Sans 3 Medium" w:cs="Source Sans 3 Medium" w:eastAsia="Source Sans 3 Medium" w:hAnsi="Source Sans 3 Medium"/>
      <w:sz w:val="40"/>
      <w:szCs w:val="40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keepNext w:val="1"/>
      <w:keepLines w:val="1"/>
      <w:spacing w:after="80" w:before="80" w:lineRule="auto"/>
    </w:pPr>
    <w:rPr>
      <w:rFonts w:ascii="Source Sans 3 SemiBold" w:cs="Source Sans 3 SemiBold" w:eastAsia="Source Sans 3 SemiBold" w:hAnsi="Source Sans 3 SemiBold"/>
      <w:sz w:val="28"/>
      <w:szCs w:val="28"/>
    </w:rPr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'1.0' encoding='UTF-8' standalone='yes'?>
<Relationships xmlns="http://schemas.openxmlformats.org/package/2006/relationships">
  <Relationship Id="rId3" Type="http://schemas.openxmlformats.org/officeDocument/2006/relationships/styles" Target="styles.xml" />
  <Relationship Id="rId4" Type="http://schemas.microsoft.com/office/2007/relationships/stylesWithEffects" Target="stylesWithEffects.xml" />
  <Relationship Id="rId5" Type="http://schemas.openxmlformats.org/officeDocument/2006/relationships/settings" Target="settings.xml" />
  <Relationship Id="rId6" Type="http://schemas.openxmlformats.org/officeDocument/2006/relationships/webSettings" Target="webSettings.xml" />
  <Relationship Id="rId7" Type="http://schemas.openxmlformats.org/officeDocument/2006/relationships/fontTable" Target="fontTable.xml" />
  <Relationship Id="rId8" Type="http://schemas.openxmlformats.org/officeDocument/2006/relationships/theme" Target="theme/theme1.xml" />
  <Relationship Id="rId1" Type="http://schemas.openxmlformats.org/officeDocument/2006/relationships/customXml" Target="../customXml/item1.xml" />
  <Relationship Id="rId2" Type="http://schemas.openxmlformats.org/officeDocument/2006/relationships/numbering" Target="numbering.xml" />
</Relationships>
</file>

<file path=word/_rels/fontTable.xml.rels><?xml version="1.0" encoding="UTF-8" standalone="yes"?>
<Relationships xmlns="http://schemas.openxmlformats.org/package/2006/relationships">
  <Relationship Id="rId1" Type="http://schemas.openxmlformats.org/officeDocument/2006/relationships/font" Target="fonts/SourceSans3SemiBold-regular.ttf" />
  <Relationship Id="rId2" Type="http://schemas.openxmlformats.org/officeDocument/2006/relationships/font" Target="fonts/SourceSans3SemiBold-bold.ttf" />
  <Relationship Id="rId3" Type="http://schemas.openxmlformats.org/officeDocument/2006/relationships/font" Target="fonts/SourceSans3SemiBold-italic.ttf" />
  <Relationship Id="rId4" Type="http://schemas.openxmlformats.org/officeDocument/2006/relationships/font" Target="fonts/SourceSans3SemiBold-boldItalic.ttf" />
  <Relationship Id="rId11" Type="http://schemas.openxmlformats.org/officeDocument/2006/relationships/font" Target="fonts/SourceSans3-italic.ttf" />
  <Relationship Id="rId10" Type="http://schemas.openxmlformats.org/officeDocument/2006/relationships/font" Target="fonts/SourceSans3-bold.ttf" />
  <Relationship Id="rId12" Type="http://schemas.openxmlformats.org/officeDocument/2006/relationships/font" Target="fonts/SourceSans3-boldItalic.ttf" />
  <Relationship Id="rId9" Type="http://schemas.openxmlformats.org/officeDocument/2006/relationships/font" Target="fonts/SourceSans3-regular.ttf" />
  <Relationship Id="rId5" Type="http://schemas.openxmlformats.org/officeDocument/2006/relationships/font" Target="fonts/SourceSans3Medium-regular.ttf" />
  <Relationship Id="rId6" Type="http://schemas.openxmlformats.org/officeDocument/2006/relationships/font" Target="fonts/SourceSans3Medium-bold.ttf" />
  <Relationship Id="rId7" Type="http://schemas.openxmlformats.org/officeDocument/2006/relationships/font" Target="fonts/SourceSans3Medium-italic.ttf" />
  <Relationship Id="rId8" Type="http://schemas.openxmlformats.org/officeDocument/2006/relationships/font" Target="fonts/SourceSans3Medium-boldItalic.ttf" />
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
  <Relationship Id="rId1" Type="http://schemas.openxmlformats.org/officeDocument/2006/relationships/customXmlProps" Target="itemProps1.xml" />
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/>
  <cp:revision>1</cp:revision>
  <dcterms:created xsi:type="dcterms:W3CDTF">2013-12-23T23:15:00Z</dcterms:created>
  <dcterms:modified xsi:type="dcterms:W3CDTF">2013-12-23T23:15:00Z</dcterms:modified>
  <cp:category/>
</cp:coreProperties>
</file>